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Fisher-type Panel Unit Root Test (ADF) - p-values only</w:t>
      </w:r>
    </w:p>
    <w:tbl>
      <w:tblPr>
        <w:tblStyle w:val="TableGrid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w="1872" w:type="dxa"/>
          </w:tcPr>
          <w:p>
            <w:pPr>
              <w:spacing w:after="0"/>
            </w:pPr>
            <w:r>
              <w:t xml:space="preserve">Variable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(Inv. Chi2)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(Inv. Normal)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(Inv. Logit t)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(Mod. Inv. Chi2)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FDI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.000022292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.00048615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.000403828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1.5354e-08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life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.000068134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.000253308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.000180031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2.0442e-07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Anticorrup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.545028261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.536431611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.466135945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.578906952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PolRight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.353755014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.169724564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.177408448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.384420036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CivLib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.404120261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.199395457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.150324555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.438064638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commarch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.000061949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.006877625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.000624464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1.6488e-07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natres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.058006367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.120362274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.067417709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.045688894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WorldDiaspo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.952961781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.820574015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.811395518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.93324902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EuroDiaspo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.439774647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.127795361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.154696632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.474972376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AmericDiaspo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.809718843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.769678524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.744558203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.812291242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logGDPCap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.747930762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.996309023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.997311331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.760626127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PolStab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.016859696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.025948531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.03000757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.00767696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savings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.998619103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.997063606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.99381757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.989377609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